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0AB88" w14:textId="77777777" w:rsidR="00E207AC" w:rsidRDefault="00E207AC" w:rsidP="00653463">
      <w:pPr>
        <w:spacing w:after="0" w:line="360" w:lineRule="auto"/>
        <w:rPr>
          <w:rFonts w:ascii="Calibri" w:hAnsi="Calibri" w:cs="Calibri"/>
          <w:b/>
        </w:rPr>
      </w:pPr>
    </w:p>
    <w:p w14:paraId="7ED1D9E7" w14:textId="7AF3974F" w:rsidR="008935E7" w:rsidRPr="00653463" w:rsidRDefault="008935E7" w:rsidP="00653463">
      <w:pPr>
        <w:spacing w:after="0" w:line="360" w:lineRule="auto"/>
        <w:rPr>
          <w:rFonts w:ascii="Calibri" w:hAnsi="Calibri" w:cs="Calibri"/>
          <w:b/>
        </w:rPr>
      </w:pPr>
      <w:r w:rsidRPr="00653463">
        <w:rPr>
          <w:rFonts w:ascii="Calibri" w:hAnsi="Calibri" w:cs="Calibri"/>
          <w:b/>
        </w:rPr>
        <w:t xml:space="preserve">Załącznik nr </w:t>
      </w:r>
      <w:r w:rsidR="000604DF" w:rsidRPr="00653463">
        <w:rPr>
          <w:rFonts w:ascii="Calibri" w:hAnsi="Calibri" w:cs="Calibri"/>
          <w:b/>
        </w:rPr>
        <w:t>3</w:t>
      </w:r>
      <w:r w:rsidRPr="00653463">
        <w:rPr>
          <w:rFonts w:ascii="Calibri" w:hAnsi="Calibri" w:cs="Calibri"/>
          <w:b/>
        </w:rPr>
        <w:t xml:space="preserve"> do SWZ</w:t>
      </w:r>
    </w:p>
    <w:p w14:paraId="442C498F" w14:textId="77777777" w:rsidR="00B56918" w:rsidRPr="00653463" w:rsidRDefault="00B56918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65577197"/>
    </w:p>
    <w:p w14:paraId="2F240BB5" w14:textId="52E5596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9244639"/>
      <w:bookmarkStart w:id="2" w:name="_Hlk46396802"/>
      <w:bookmarkStart w:id="3" w:name="_Hlk13220075"/>
      <w:r w:rsidRPr="00653463">
        <w:rPr>
          <w:rFonts w:ascii="Calibri" w:eastAsia="Times New Roman" w:hAnsi="Calibri" w:cs="Calibri"/>
          <w:b/>
          <w:lang w:eastAsia="pl-PL"/>
        </w:rPr>
        <w:t>OŚWIADCZENIE</w:t>
      </w:r>
    </w:p>
    <w:p w14:paraId="14E1F766" w14:textId="77777777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63CAD139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3BDCB2F6" w14:textId="616466DB" w:rsidR="0059528D" w:rsidRPr="00653463" w:rsidRDefault="0059528D" w:rsidP="00653463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bCs/>
          <w:u w:val="single"/>
          <w:lang w:eastAsia="pl-PL"/>
        </w:rPr>
        <w:t xml:space="preserve">W ZAKRESIE </w:t>
      </w:r>
      <w:r w:rsidRPr="00653463">
        <w:rPr>
          <w:rFonts w:ascii="Calibri" w:eastAsia="Times New Roman" w:hAnsi="Calibri" w:cs="Calibri"/>
          <w:b/>
          <w:u w:val="single"/>
          <w:lang w:eastAsia="pl-PL"/>
        </w:rPr>
        <w:t>SPEŁNIANIA WARUNKÓW UDZIAŁU W POSTĘPOWANIU</w:t>
      </w:r>
      <w:r w:rsidRPr="00653463">
        <w:rPr>
          <w:rStyle w:val="Odwoanieprzypisudolnego"/>
          <w:rFonts w:ascii="Calibri" w:eastAsia="Times New Roman" w:hAnsi="Calibri" w:cs="Calibri"/>
          <w:b/>
          <w:u w:val="single"/>
          <w:lang w:eastAsia="pl-PL"/>
        </w:rPr>
        <w:footnoteReference w:id="1"/>
      </w:r>
    </w:p>
    <w:bookmarkEnd w:id="1"/>
    <w:bookmarkEnd w:id="2"/>
    <w:bookmarkEnd w:id="3"/>
    <w:p w14:paraId="54DF4BF2" w14:textId="77777777" w:rsidR="0059528D" w:rsidRPr="00653463" w:rsidRDefault="0059528D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53A17105" w14:textId="157155CA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3463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42E5D544" w14:textId="77777777" w:rsidR="00D9249F" w:rsidRPr="00D9249F" w:rsidRDefault="008935E7" w:rsidP="00D9249F">
      <w:pPr>
        <w:suppressAutoHyphens/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 </w:t>
      </w:r>
      <w:r w:rsidRPr="00653463">
        <w:rPr>
          <w:rFonts w:ascii="Calibri" w:eastAsia="Calibri" w:hAnsi="Calibri" w:cs="Calibri"/>
          <w:bCs/>
        </w:rPr>
        <w:t xml:space="preserve"> </w:t>
      </w:r>
      <w:bookmarkStart w:id="5" w:name="_Hlk133745349"/>
      <w:r w:rsidR="00D9249F" w:rsidRPr="00D9249F">
        <w:rPr>
          <w:rFonts w:ascii="Calibri" w:eastAsia="Calibri" w:hAnsi="Calibri" w:cs="Calibri"/>
          <w:b/>
          <w:bCs/>
          <w:u w:val="single"/>
        </w:rPr>
        <w:t>Gminny Ośrodek Kultury w Smołdzinie zwana dalej „Zamawiającym”</w:t>
      </w:r>
    </w:p>
    <w:p w14:paraId="063373A3" w14:textId="77777777" w:rsidR="00D9249F" w:rsidRPr="00D9249F" w:rsidRDefault="00D9249F" w:rsidP="00D9249F">
      <w:pPr>
        <w:suppressAutoHyphens/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D9249F">
        <w:rPr>
          <w:rFonts w:ascii="Calibri" w:eastAsia="Calibri" w:hAnsi="Calibri" w:cs="Calibri"/>
          <w:b/>
          <w:bCs/>
          <w:u w:val="single"/>
        </w:rPr>
        <w:t>ul. Bohaterów Warszawy 30, 76-214 Smołdzino</w:t>
      </w:r>
    </w:p>
    <w:p w14:paraId="7EE7F732" w14:textId="77777777" w:rsidR="00D9249F" w:rsidRPr="00D9249F" w:rsidRDefault="00D9249F" w:rsidP="00D9249F">
      <w:pPr>
        <w:suppressAutoHyphens/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D9249F">
        <w:rPr>
          <w:rFonts w:ascii="Calibri" w:eastAsia="Calibri" w:hAnsi="Calibri" w:cs="Calibri"/>
          <w:b/>
          <w:bCs/>
          <w:u w:val="single"/>
        </w:rPr>
        <w:t>NIP: 839-25-71-516, REGON: 770983207</w:t>
      </w:r>
    </w:p>
    <w:p w14:paraId="6E04A2F1" w14:textId="76FCE6C6" w:rsidR="008935E7" w:rsidRPr="00D9249F" w:rsidRDefault="00D9249F" w:rsidP="00560E7B">
      <w:pPr>
        <w:suppressAutoHyphens/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D9249F">
        <w:rPr>
          <w:rFonts w:ascii="Calibri" w:eastAsia="Calibri" w:hAnsi="Calibri" w:cs="Calibri"/>
          <w:b/>
          <w:bCs/>
          <w:u w:val="single"/>
        </w:rPr>
        <w:t xml:space="preserve">Adres poczty elektronicznej: </w:t>
      </w:r>
      <w:hyperlink r:id="rId8" w:tooltip="kliknij aby wysłać maila" w:history="1">
        <w:r w:rsidRPr="00D9249F">
          <w:rPr>
            <w:rStyle w:val="Hipercze"/>
            <w:rFonts w:ascii="Calibri" w:eastAsia="Calibri" w:hAnsi="Calibri" w:cs="Calibri"/>
            <w:b/>
            <w:bCs/>
          </w:rPr>
          <w:t>gok.smoldzino@gmail.com</w:t>
        </w:r>
      </w:hyperlink>
      <w:bookmarkEnd w:id="5"/>
    </w:p>
    <w:p w14:paraId="42EBE7B8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F255489" w14:textId="4A53EFE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6" w:name="_Hlk65576709"/>
      <w:bookmarkStart w:id="7" w:name="_Hlk64881583"/>
      <w:r w:rsidRPr="00653463">
        <w:rPr>
          <w:rFonts w:ascii="Calibri" w:eastAsia="Times New Roman" w:hAnsi="Calibri" w:cs="Calibri"/>
          <w:b/>
          <w:bCs/>
          <w:lang w:eastAsia="pl-PL"/>
        </w:rPr>
        <w:t>WYKONAWCA:</w:t>
      </w:r>
      <w:r w:rsidRPr="00653463">
        <w:rPr>
          <w:rFonts w:ascii="Calibri" w:eastAsia="Times New Roman" w:hAnsi="Calibri" w:cs="Calibri"/>
          <w:lang w:eastAsia="pl-PL"/>
        </w:rPr>
        <w:t xml:space="preserve"> </w:t>
      </w:r>
      <w:r w:rsidR="001E75DC" w:rsidRPr="00653463">
        <w:rPr>
          <w:rFonts w:ascii="Calibri" w:eastAsia="Times New Roman" w:hAnsi="Calibri" w:cs="Calibri"/>
          <w:lang w:eastAsia="pl-PL"/>
        </w:rPr>
        <w:t>_______________________________________________</w:t>
      </w:r>
    </w:p>
    <w:p w14:paraId="0628EBAE" w14:textId="5BEAE8D9" w:rsidR="008935E7" w:rsidRPr="00653463" w:rsidRDefault="001E75DC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6AE638DE" w14:textId="45850AD6" w:rsidR="008935E7" w:rsidRPr="00653463" w:rsidRDefault="001E75DC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0314F83A" w14:textId="1DD8EBC5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8" w:name="_Hlk19272628"/>
      <w:r w:rsidRPr="00653463">
        <w:rPr>
          <w:rFonts w:ascii="Calibri" w:eastAsia="Times New Roman" w:hAnsi="Calibri" w:cs="Calibri"/>
          <w:lang w:eastAsia="pl-PL"/>
        </w:rPr>
        <w:t xml:space="preserve">Nr telefonu: </w:t>
      </w:r>
      <w:r w:rsidR="001E75DC" w:rsidRPr="00653463">
        <w:rPr>
          <w:rFonts w:ascii="Calibri" w:eastAsia="Times New Roman" w:hAnsi="Calibri" w:cs="Calibri"/>
          <w:lang w:eastAsia="pl-PL"/>
        </w:rPr>
        <w:t>__________________</w:t>
      </w:r>
      <w:r w:rsidRPr="00653463">
        <w:rPr>
          <w:rFonts w:ascii="Calibri" w:eastAsia="Times New Roman" w:hAnsi="Calibri" w:cs="Calibri"/>
          <w:lang w:eastAsia="pl-PL"/>
        </w:rPr>
        <w:t xml:space="preserve"> e-mail: </w:t>
      </w:r>
      <w:r w:rsidR="001E75DC" w:rsidRPr="00653463">
        <w:rPr>
          <w:rFonts w:ascii="Calibri" w:eastAsia="Times New Roman" w:hAnsi="Calibri" w:cs="Calibri"/>
          <w:lang w:eastAsia="pl-PL"/>
        </w:rPr>
        <w:t>________________________________</w:t>
      </w:r>
    </w:p>
    <w:p w14:paraId="2771F531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9" w:name="_Hlk65576762"/>
      <w:bookmarkEnd w:id="0"/>
      <w:bookmarkEnd w:id="6"/>
      <w:bookmarkEnd w:id="7"/>
      <w:bookmarkEnd w:id="8"/>
    </w:p>
    <w:p w14:paraId="58401553" w14:textId="172AD41B" w:rsidR="00123294" w:rsidRPr="00653463" w:rsidRDefault="008935E7" w:rsidP="0065346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Na potrzeby </w:t>
      </w:r>
      <w:r w:rsidRPr="000F1550">
        <w:rPr>
          <w:rFonts w:ascii="Calibri" w:eastAsia="Times New Roman" w:hAnsi="Calibri" w:cs="Calibri"/>
          <w:bCs/>
          <w:lang w:eastAsia="pl-PL"/>
        </w:rPr>
        <w:t xml:space="preserve">postępowania o udzielenie </w:t>
      </w:r>
      <w:r w:rsidRPr="009E6461">
        <w:rPr>
          <w:rFonts w:ascii="Calibri" w:eastAsia="Times New Roman" w:hAnsi="Calibri" w:cs="Calibri"/>
          <w:bCs/>
          <w:lang w:eastAsia="pl-PL"/>
        </w:rPr>
        <w:t xml:space="preserve">zamówienia publicznego prowadzonego w trybie podstawowym </w:t>
      </w:r>
      <w:r w:rsidR="00266C85" w:rsidRPr="009E6461">
        <w:rPr>
          <w:rFonts w:ascii="Calibri" w:eastAsia="Times New Roman" w:hAnsi="Calibri" w:cs="Calibri"/>
          <w:bCs/>
          <w:lang w:eastAsia="pl-PL"/>
        </w:rPr>
        <w:t xml:space="preserve">z możliwością </w:t>
      </w:r>
      <w:r w:rsidRPr="009E6461">
        <w:rPr>
          <w:rFonts w:ascii="Calibri" w:eastAsia="Times New Roman" w:hAnsi="Calibri" w:cs="Calibri"/>
          <w:bCs/>
          <w:lang w:eastAsia="pl-PL"/>
        </w:rPr>
        <w:t xml:space="preserve">negocjacji </w:t>
      </w:r>
      <w:bookmarkStart w:id="10" w:name="_Hlk11741589"/>
      <w:r w:rsidRPr="009E6461">
        <w:rPr>
          <w:rFonts w:ascii="Calibri" w:eastAsia="Times New Roman" w:hAnsi="Calibri" w:cs="Calibri"/>
          <w:bCs/>
          <w:lang w:eastAsia="pl-PL"/>
        </w:rPr>
        <w:t xml:space="preserve">(art. 275 pkt </w:t>
      </w:r>
      <w:r w:rsidR="00266C85" w:rsidRPr="009E6461">
        <w:rPr>
          <w:rFonts w:ascii="Calibri" w:eastAsia="Times New Roman" w:hAnsi="Calibri" w:cs="Calibri"/>
          <w:bCs/>
          <w:lang w:eastAsia="pl-PL"/>
        </w:rPr>
        <w:t>2</w:t>
      </w:r>
      <w:r w:rsidRPr="009E6461">
        <w:rPr>
          <w:rFonts w:ascii="Calibri" w:eastAsia="Times New Roman" w:hAnsi="Calibri" w:cs="Calibri"/>
          <w:bCs/>
          <w:lang w:eastAsia="pl-PL"/>
        </w:rPr>
        <w:t xml:space="preserve"> ustawy </w:t>
      </w:r>
      <w:proofErr w:type="spellStart"/>
      <w:r w:rsidRPr="009E6461">
        <w:rPr>
          <w:rFonts w:ascii="Calibri" w:eastAsia="Times New Roman" w:hAnsi="Calibri" w:cs="Calibri"/>
          <w:bCs/>
          <w:lang w:eastAsia="pl-PL"/>
        </w:rPr>
        <w:t>Pzp</w:t>
      </w:r>
      <w:proofErr w:type="spellEnd"/>
      <w:r w:rsidRPr="009E6461">
        <w:rPr>
          <w:rFonts w:ascii="Calibri" w:eastAsia="Times New Roman" w:hAnsi="Calibri" w:cs="Calibri"/>
          <w:bCs/>
          <w:lang w:eastAsia="pl-PL"/>
        </w:rPr>
        <w:t xml:space="preserve">) na </w:t>
      </w:r>
      <w:bookmarkStart w:id="11" w:name="_Hlk10791084"/>
      <w:r w:rsidRPr="009E6461">
        <w:rPr>
          <w:rFonts w:ascii="Calibri" w:eastAsia="Times New Roman" w:hAnsi="Calibri" w:cs="Calibri"/>
          <w:bCs/>
          <w:lang w:eastAsia="pl-PL"/>
        </w:rPr>
        <w:t>wykonanie</w:t>
      </w:r>
      <w:r w:rsidRPr="000F1550">
        <w:rPr>
          <w:rFonts w:ascii="Calibri" w:eastAsia="Times New Roman" w:hAnsi="Calibri" w:cs="Calibri"/>
          <w:bCs/>
          <w:lang w:eastAsia="pl-PL"/>
        </w:rPr>
        <w:t xml:space="preserve"> </w:t>
      </w:r>
      <w:r w:rsidR="000150BE" w:rsidRPr="000F1550">
        <w:rPr>
          <w:rFonts w:ascii="Calibri" w:eastAsia="Times New Roman" w:hAnsi="Calibri" w:cs="Calibri"/>
          <w:bCs/>
          <w:lang w:eastAsia="pl-PL"/>
        </w:rPr>
        <w:t>robót budowlanych</w:t>
      </w:r>
      <w:r w:rsidRPr="000F1550">
        <w:rPr>
          <w:rFonts w:ascii="Calibri" w:eastAsia="Times New Roman" w:hAnsi="Calibri" w:cs="Calibri"/>
          <w:bCs/>
          <w:lang w:eastAsia="pl-PL"/>
        </w:rPr>
        <w:t xml:space="preserve"> pn.</w:t>
      </w:r>
      <w:r w:rsidR="00D9249F" w:rsidRPr="00D9249F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D9249F">
        <w:rPr>
          <w:rFonts w:ascii="Calibri" w:eastAsia="Times New Roman" w:hAnsi="Calibri" w:cs="Calibri"/>
          <w:b/>
          <w:bCs/>
          <w:lang w:eastAsia="pl-PL"/>
        </w:rPr>
        <w:t>,,</w:t>
      </w:r>
      <w:r w:rsidR="00D9249F" w:rsidRPr="00D9249F">
        <w:rPr>
          <w:rFonts w:ascii="Calibri" w:eastAsia="Times New Roman" w:hAnsi="Calibri" w:cs="Calibri"/>
          <w:b/>
          <w:bCs/>
          <w:lang w:eastAsia="pl-PL"/>
        </w:rPr>
        <w:t>Zagospodarowanie terenu przy budynku Gminnego Ośrodka Kultury w Smołdzinie”</w:t>
      </w:r>
      <w:r w:rsidRPr="000F1550">
        <w:rPr>
          <w:rFonts w:ascii="Calibri" w:eastAsia="Times New Roman" w:hAnsi="Calibri" w:cs="Calibri"/>
          <w:b/>
          <w:bCs/>
          <w:lang w:eastAsia="pl-PL"/>
        </w:rPr>
        <w:t>,</w:t>
      </w:r>
      <w:r w:rsidRPr="000F1550">
        <w:rPr>
          <w:rFonts w:ascii="Calibri" w:eastAsia="Times New Roman" w:hAnsi="Calibri" w:cs="Calibri"/>
          <w:bCs/>
          <w:lang w:eastAsia="pl-PL"/>
        </w:rPr>
        <w:t xml:space="preserve"> </w:t>
      </w:r>
      <w:bookmarkEnd w:id="10"/>
      <w:bookmarkEnd w:id="11"/>
      <w:r w:rsidRPr="000F1550">
        <w:rPr>
          <w:rFonts w:ascii="Calibri" w:eastAsia="Times New Roman" w:hAnsi="Calibri" w:cs="Calibri"/>
          <w:bCs/>
          <w:lang w:eastAsia="pl-PL"/>
        </w:rPr>
        <w:t>oświadczam</w:t>
      </w:r>
      <w:r w:rsidRPr="000F1550">
        <w:rPr>
          <w:rFonts w:ascii="Calibri" w:eastAsia="Times New Roman" w:hAnsi="Calibri" w:cs="Calibri"/>
          <w:bCs/>
          <w:u w:val="single"/>
          <w:lang w:eastAsia="pl-PL"/>
        </w:rPr>
        <w:t>,</w:t>
      </w:r>
      <w:r w:rsidRPr="000F1550">
        <w:rPr>
          <w:rFonts w:ascii="Calibri" w:eastAsia="Times New Roman" w:hAnsi="Calibri" w:cs="Calibri"/>
          <w:bCs/>
          <w:lang w:eastAsia="pl-PL"/>
        </w:rPr>
        <w:t xml:space="preserve"> </w:t>
      </w:r>
      <w:r w:rsidR="00123294" w:rsidRPr="000F1550">
        <w:rPr>
          <w:rFonts w:ascii="Calibri" w:eastAsia="Times New Roman" w:hAnsi="Calibri" w:cs="Calibri"/>
          <w:lang w:eastAsia="pl-PL"/>
        </w:rPr>
        <w:t>że spełniam warunki udziału w postępowaniu określone</w:t>
      </w:r>
      <w:r w:rsidR="00123294" w:rsidRPr="00653463">
        <w:rPr>
          <w:rFonts w:ascii="Calibri" w:eastAsia="Times New Roman" w:hAnsi="Calibri" w:cs="Calibri"/>
          <w:lang w:eastAsia="pl-PL"/>
        </w:rPr>
        <w:t xml:space="preserve"> przez Zamawiającego w specyfikacji warunków zamówienia</w:t>
      </w:r>
      <w:r w:rsidR="0084199D" w:rsidRPr="00653463">
        <w:rPr>
          <w:rFonts w:ascii="Calibri" w:eastAsia="Times New Roman" w:hAnsi="Calibri" w:cs="Calibri"/>
          <w:lang w:eastAsia="pl-PL"/>
        </w:rPr>
        <w:t xml:space="preserve"> </w:t>
      </w:r>
      <w:r w:rsidR="008C1589" w:rsidRPr="00653463">
        <w:rPr>
          <w:rFonts w:ascii="Calibri" w:eastAsia="Times New Roman" w:hAnsi="Calibri" w:cs="Calibri"/>
          <w:lang w:eastAsia="pl-PL"/>
        </w:rPr>
        <w:t>w zakresie</w:t>
      </w:r>
      <w:r w:rsidR="00D10253" w:rsidRPr="00653463">
        <w:rPr>
          <w:rFonts w:ascii="Calibri" w:eastAsia="Times New Roman" w:hAnsi="Calibri" w:cs="Calibri"/>
          <w:lang w:eastAsia="pl-PL"/>
        </w:rPr>
        <w:t xml:space="preserve"> </w:t>
      </w:r>
      <w:r w:rsidR="00132E03" w:rsidRPr="00653463">
        <w:rPr>
          <w:rFonts w:ascii="Calibri" w:eastAsia="Times New Roman" w:hAnsi="Calibri" w:cs="Calibri"/>
          <w:lang w:eastAsia="pl-PL"/>
        </w:rPr>
        <w:t xml:space="preserve"> - </w:t>
      </w:r>
      <w:r w:rsidR="00132E03" w:rsidRPr="00653463">
        <w:rPr>
          <w:rFonts w:ascii="Calibri" w:eastAsia="Times New Roman" w:hAnsi="Calibri" w:cs="Calibri"/>
          <w:b/>
          <w:bCs/>
          <w:lang w:eastAsia="pl-PL"/>
        </w:rPr>
        <w:t>należy wykazać zakres, w jakim Wykonawca / Wykonawca wspólnie ubiegający się o udzielenie zamówienia / podmiot udost</w:t>
      </w:r>
      <w:r w:rsidR="00934B0E" w:rsidRPr="00653463">
        <w:rPr>
          <w:rFonts w:ascii="Calibri" w:eastAsia="Times New Roman" w:hAnsi="Calibri" w:cs="Calibri"/>
          <w:b/>
          <w:bCs/>
          <w:lang w:eastAsia="pl-PL"/>
        </w:rPr>
        <w:t>ę</w:t>
      </w:r>
      <w:r w:rsidR="00132E03" w:rsidRPr="00653463">
        <w:rPr>
          <w:rFonts w:ascii="Calibri" w:eastAsia="Times New Roman" w:hAnsi="Calibri" w:cs="Calibri"/>
          <w:b/>
          <w:bCs/>
          <w:lang w:eastAsia="pl-PL"/>
        </w:rPr>
        <w:t>pniający zasoby spełnia warunek udziału w post</w:t>
      </w:r>
      <w:r w:rsidR="00934B0E" w:rsidRPr="00653463">
        <w:rPr>
          <w:rFonts w:ascii="Calibri" w:eastAsia="Times New Roman" w:hAnsi="Calibri" w:cs="Calibri"/>
          <w:b/>
          <w:bCs/>
          <w:lang w:eastAsia="pl-PL"/>
        </w:rPr>
        <w:t>ę</w:t>
      </w:r>
      <w:r w:rsidR="00132E03" w:rsidRPr="00653463">
        <w:rPr>
          <w:rFonts w:ascii="Calibri" w:eastAsia="Times New Roman" w:hAnsi="Calibri" w:cs="Calibri"/>
          <w:b/>
          <w:bCs/>
          <w:lang w:eastAsia="pl-PL"/>
        </w:rPr>
        <w:t>powaniu wskazany w SWZ w Rozdziale VII</w:t>
      </w:r>
    </w:p>
    <w:bookmarkEnd w:id="9"/>
    <w:p w14:paraId="02DDAC72" w14:textId="737C5DC7" w:rsidR="00546121" w:rsidRPr="00653463" w:rsidRDefault="001E75DC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__________________________________________________________________________________________________________________________________________________________________</w:t>
      </w:r>
    </w:p>
    <w:p w14:paraId="4A163035" w14:textId="77777777" w:rsidR="000150BE" w:rsidRDefault="000150BE" w:rsidP="00D47615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8B55D5B" w14:textId="77777777" w:rsidR="00E207AC" w:rsidRDefault="00E207AC" w:rsidP="00D47615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highlight w:val="lightGray"/>
          <w:lang w:eastAsia="pl-PL"/>
        </w:rPr>
      </w:pPr>
      <w:bookmarkStart w:id="12" w:name="_Hlk65577135"/>
    </w:p>
    <w:p w14:paraId="4D8440CA" w14:textId="2AC167BC" w:rsidR="007610CF" w:rsidRPr="00653463" w:rsidRDefault="007610CF" w:rsidP="00D47615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653463">
        <w:rPr>
          <w:rFonts w:ascii="Calibri" w:eastAsia="Times New Roman" w:hAnsi="Calibri" w:cs="Calibri"/>
          <w:b/>
          <w:bCs/>
          <w:highlight w:val="lightGray"/>
          <w:lang w:eastAsia="pl-PL"/>
        </w:rPr>
        <w:t>OŚWIADCZENIE DOTYCZĄCE PODANYCH INFORMACJI:</w:t>
      </w:r>
    </w:p>
    <w:p w14:paraId="6A101006" w14:textId="2C615799" w:rsidR="00A50789" w:rsidRPr="00653463" w:rsidRDefault="007610CF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2"/>
      <w:r w:rsidRPr="00653463">
        <w:rPr>
          <w:rFonts w:ascii="Calibri" w:eastAsia="Times New Roman" w:hAnsi="Calibri" w:cs="Calibri"/>
          <w:lang w:eastAsia="pl-PL"/>
        </w:rPr>
        <w:t>.</w:t>
      </w:r>
    </w:p>
    <w:p w14:paraId="7104A83E" w14:textId="77777777" w:rsidR="000604DF" w:rsidRPr="00653463" w:rsidRDefault="000604DF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color w:val="FF3333"/>
          <w:lang w:eastAsia="pl-PL"/>
        </w:rPr>
      </w:pPr>
    </w:p>
    <w:p w14:paraId="54FC1C2E" w14:textId="77777777" w:rsidR="00B4485E" w:rsidRPr="00653463" w:rsidRDefault="00B4485E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22530487" w14:textId="77777777" w:rsidR="00B4485E" w:rsidRPr="00653463" w:rsidRDefault="00B4485E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3572BBF0" w14:textId="77777777" w:rsidR="000160F1" w:rsidRDefault="00546121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26FCD4F9" w14:textId="37C5AC60" w:rsidR="00D8428B" w:rsidRPr="00653463" w:rsidRDefault="00546121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653463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D8428B" w:rsidRPr="00653463" w:rsidSect="00B448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3CCD7" w14:textId="77777777" w:rsidR="003F4ACC" w:rsidRDefault="003F4ACC" w:rsidP="00597E0F">
      <w:pPr>
        <w:spacing w:after="0" w:line="240" w:lineRule="auto"/>
      </w:pPr>
      <w:r>
        <w:separator/>
      </w:r>
    </w:p>
  </w:endnote>
  <w:endnote w:type="continuationSeparator" w:id="0">
    <w:p w14:paraId="71C78DBC" w14:textId="77777777" w:rsidR="003F4ACC" w:rsidRDefault="003F4ACC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6CFCB" w14:textId="77777777" w:rsidR="00F006C5" w:rsidRDefault="00F00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0F374D" w:rsidRDefault="000F374D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E102" w14:textId="77777777" w:rsidR="003F4ACC" w:rsidRDefault="003F4ACC" w:rsidP="00597E0F">
      <w:pPr>
        <w:spacing w:after="0" w:line="240" w:lineRule="auto"/>
      </w:pPr>
      <w:r>
        <w:separator/>
      </w:r>
    </w:p>
  </w:footnote>
  <w:footnote w:type="continuationSeparator" w:id="0">
    <w:p w14:paraId="51AFF1A5" w14:textId="77777777" w:rsidR="003F4ACC" w:rsidRDefault="003F4ACC" w:rsidP="00597E0F">
      <w:pPr>
        <w:spacing w:after="0" w:line="240" w:lineRule="auto"/>
      </w:pPr>
      <w:r>
        <w:continuationSeparator/>
      </w:r>
    </w:p>
  </w:footnote>
  <w:footnote w:id="1">
    <w:p w14:paraId="1CCA55F8" w14:textId="5B794F0D" w:rsidR="0059528D" w:rsidRPr="00BD4A4E" w:rsidRDefault="0059528D" w:rsidP="0059528D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BD4A4E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BD4A4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Start w:id="4" w:name="_Hlk65585806"/>
      <w:r>
        <w:rPr>
          <w:rFonts w:ascii="Times New Roman" w:hAnsi="Times New Roman" w:cs="Times New Roman"/>
          <w:sz w:val="18"/>
          <w:szCs w:val="18"/>
        </w:rPr>
        <w:t>Oświadczenie składane przez Wykonawcę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Wykonawców wspólnie ubiegających się o udzielenie </w:t>
      </w:r>
      <w:proofErr w:type="spellStart"/>
      <w:r>
        <w:rPr>
          <w:rFonts w:ascii="Times New Roman" w:hAnsi="Times New Roman" w:cs="Times New Roman"/>
          <w:sz w:val="18"/>
          <w:szCs w:val="18"/>
        </w:rPr>
        <w:t>zamówenia</w:t>
      </w:r>
      <w:proofErr w:type="spellEnd"/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/</w:t>
      </w:r>
      <w:r w:rsidR="008C158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podmiot udostępniający zasoby</w:t>
      </w:r>
      <w:bookmarkEnd w:id="4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A1180" w14:textId="77777777" w:rsidR="00F006C5" w:rsidRDefault="00F00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E6753" w14:textId="77777777" w:rsidR="004923DB" w:rsidRDefault="004923DB" w:rsidP="008569D4">
    <w:pPr>
      <w:pStyle w:val="Nagwek"/>
      <w:rPr>
        <w:rFonts w:ascii="Calibri" w:hAnsi="Calibri" w:cs="Calibri"/>
        <w:bCs/>
      </w:rPr>
    </w:pPr>
  </w:p>
  <w:p w14:paraId="324AFC43" w14:textId="77777777" w:rsidR="004923DB" w:rsidRDefault="004923DB" w:rsidP="008569D4">
    <w:pPr>
      <w:pStyle w:val="Nagwek"/>
      <w:rPr>
        <w:rFonts w:ascii="Calibri" w:hAnsi="Calibri" w:cs="Calibri"/>
        <w:bCs/>
      </w:rPr>
    </w:pPr>
  </w:p>
  <w:p w14:paraId="166B5AF8" w14:textId="39CFF7CB" w:rsidR="008569D4" w:rsidRPr="00E30A44" w:rsidRDefault="008569D4" w:rsidP="008569D4">
    <w:pPr>
      <w:pStyle w:val="Nagwek"/>
      <w:rPr>
        <w:rFonts w:ascii="Calibri" w:hAnsi="Calibri" w:cs="Calibri"/>
        <w:bCs/>
      </w:rPr>
    </w:pPr>
    <w:r w:rsidRPr="00956FDD">
      <w:rPr>
        <w:rFonts w:ascii="Calibri" w:hAnsi="Calibri" w:cs="Calibri"/>
        <w:bCs/>
      </w:rPr>
      <w:t>ZP</w:t>
    </w:r>
    <w:r w:rsidR="00560E7B">
      <w:rPr>
        <w:rFonts w:ascii="Calibri" w:hAnsi="Calibri" w:cs="Calibri"/>
        <w:bCs/>
      </w:rPr>
      <w:t>1</w:t>
    </w:r>
    <w:r w:rsidRPr="00956FDD">
      <w:rPr>
        <w:rFonts w:ascii="Calibri" w:hAnsi="Calibri" w:cs="Calibri"/>
        <w:bCs/>
      </w:rPr>
      <w:t>.2</w:t>
    </w:r>
    <w:r w:rsidR="00560E7B">
      <w:rPr>
        <w:rFonts w:ascii="Calibri" w:hAnsi="Calibri" w:cs="Calibri"/>
        <w:bCs/>
      </w:rPr>
      <w:t>7</w:t>
    </w:r>
    <w:r w:rsidRPr="00956FDD">
      <w:rPr>
        <w:rFonts w:ascii="Calibri" w:hAnsi="Calibri" w:cs="Calibri"/>
        <w:bCs/>
      </w:rPr>
      <w:t>1</w:t>
    </w:r>
    <w:r w:rsidR="004923DB">
      <w:rPr>
        <w:rFonts w:ascii="Calibri" w:hAnsi="Calibri" w:cs="Calibri"/>
        <w:bCs/>
      </w:rPr>
      <w:t>.10.</w:t>
    </w:r>
    <w:r w:rsidRPr="00956FDD">
      <w:rPr>
        <w:rFonts w:ascii="Calibri" w:hAnsi="Calibri" w:cs="Calibri"/>
        <w:bCs/>
      </w:rPr>
      <w:t>202</w:t>
    </w:r>
    <w:r w:rsidR="00560E7B">
      <w:rPr>
        <w:rFonts w:ascii="Calibri" w:hAnsi="Calibri" w:cs="Calibri"/>
        <w:b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9EDB9" w14:textId="79FDC631" w:rsidR="003862C2" w:rsidRDefault="003862C2" w:rsidP="003862C2">
    <w:pPr>
      <w:pStyle w:val="Nagwek"/>
      <w:jc w:val="center"/>
      <w:rPr>
        <w:rFonts w:ascii="Calibri" w:hAnsi="Calibri" w:cs="Calibri"/>
        <w:bCs/>
      </w:rPr>
    </w:pPr>
    <w:bookmarkStart w:id="13" w:name="_Hlk63341377"/>
    <w:bookmarkStart w:id="14" w:name="_Hlk63341378"/>
  </w:p>
  <w:p w14:paraId="7F4086DA" w14:textId="6F8F6FA6" w:rsidR="00F006C5" w:rsidRPr="00F006C5" w:rsidRDefault="00F006C5" w:rsidP="00F006C5">
    <w:pPr>
      <w:pStyle w:val="Nagwek"/>
      <w:rPr>
        <w:rFonts w:ascii="Calibri" w:hAnsi="Calibri" w:cs="Calibri"/>
        <w:bCs/>
        <w:lang w:val="en-US"/>
      </w:rPr>
    </w:pPr>
    <w:r w:rsidRPr="00F006C5">
      <w:rPr>
        <w:rFonts w:ascii="Calibri" w:hAnsi="Calibri" w:cs="Calibri"/>
        <w:bCs/>
        <w:lang w:val="en-US"/>
      </w:rPr>
      <w:drawing>
        <wp:inline distT="0" distB="0" distL="0" distR="0" wp14:anchorId="3F4DF51C" wp14:editId="3DA1498D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006C5">
      <w:rPr>
        <w:rFonts w:ascii="Calibri" w:hAnsi="Calibri" w:cs="Calibri"/>
        <w:bCs/>
        <w:lang w:val="en-US"/>
      </w:rPr>
      <w:tab/>
    </w:r>
    <w:r w:rsidRPr="00F006C5">
      <w:rPr>
        <w:rFonts w:ascii="Calibri" w:hAnsi="Calibri" w:cs="Calibri"/>
        <w:bCs/>
        <w:lang w:val="en-US"/>
      </w:rPr>
      <w:drawing>
        <wp:inline distT="0" distB="0" distL="0" distR="0" wp14:anchorId="2CC11002" wp14:editId="1F92AA30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006C5">
      <w:rPr>
        <w:rFonts w:ascii="Calibri" w:hAnsi="Calibri" w:cs="Calibri"/>
        <w:bCs/>
        <w:lang w:val="en-US"/>
      </w:rPr>
      <w:tab/>
    </w:r>
    <w:r w:rsidRPr="00F006C5">
      <w:rPr>
        <w:rFonts w:ascii="Calibri" w:hAnsi="Calibri" w:cs="Calibri"/>
        <w:bCs/>
        <w:lang w:val="en-US"/>
      </w:rPr>
      <w:drawing>
        <wp:inline distT="0" distB="0" distL="0" distR="0" wp14:anchorId="058FF898" wp14:editId="2D1AD40D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006C5">
      <w:rPr>
        <w:rFonts w:ascii="Calibri" w:hAnsi="Calibri" w:cs="Calibri"/>
        <w:bCs/>
        <w:lang w:val="en-US"/>
      </w:rPr>
      <w:tab/>
    </w:r>
  </w:p>
  <w:p w14:paraId="69825CC4" w14:textId="77777777" w:rsidR="00F006C5" w:rsidRPr="00F006C5" w:rsidRDefault="00F006C5" w:rsidP="00F006C5">
    <w:pPr>
      <w:pStyle w:val="Nagwek"/>
      <w:rPr>
        <w:rFonts w:ascii="Calibri" w:hAnsi="Calibri" w:cs="Calibri"/>
        <w:bCs/>
      </w:rPr>
    </w:pPr>
    <w:r w:rsidRPr="00F006C5">
      <w:rPr>
        <w:rFonts w:ascii="Calibri" w:hAnsi="Calibri" w:cs="Calibri"/>
        <w:bCs/>
      </w:rPr>
      <w:t>„Europejski Fundusz Rolny na rzecz Rozwoju Obszarów Wiejskich: Europa inwestująca w obszary wiejskie”</w:t>
    </w:r>
  </w:p>
  <w:p w14:paraId="36E71117" w14:textId="77777777" w:rsidR="00D95CD7" w:rsidRDefault="00D95CD7" w:rsidP="00A05348">
    <w:pPr>
      <w:pStyle w:val="Nagwek"/>
      <w:rPr>
        <w:rFonts w:ascii="Calibri" w:hAnsi="Calibri" w:cs="Calibri"/>
        <w:bCs/>
      </w:rPr>
    </w:pPr>
    <w:bookmarkStart w:id="15" w:name="_GoBack"/>
    <w:bookmarkEnd w:id="15"/>
  </w:p>
  <w:bookmarkEnd w:id="13"/>
  <w:bookmarkEnd w:id="14"/>
  <w:p w14:paraId="55A19B8C" w14:textId="506C2A35" w:rsidR="00EA19EE" w:rsidRPr="00653463" w:rsidRDefault="00EA19EE" w:rsidP="00A05348">
    <w:pPr>
      <w:pStyle w:val="Nagwek"/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3"/>
  </w:num>
  <w:num w:numId="2">
    <w:abstractNumId w:val="39"/>
  </w:num>
  <w:num w:numId="3">
    <w:abstractNumId w:val="66"/>
  </w:num>
  <w:num w:numId="4">
    <w:abstractNumId w:val="50"/>
  </w:num>
  <w:num w:numId="5">
    <w:abstractNumId w:val="47"/>
  </w:num>
  <w:num w:numId="6">
    <w:abstractNumId w:val="81"/>
  </w:num>
  <w:num w:numId="7">
    <w:abstractNumId w:val="19"/>
  </w:num>
  <w:num w:numId="8">
    <w:abstractNumId w:val="5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2"/>
  </w:num>
  <w:num w:numId="29">
    <w:abstractNumId w:val="77"/>
  </w:num>
  <w:num w:numId="30">
    <w:abstractNumId w:val="60"/>
  </w:num>
  <w:num w:numId="31">
    <w:abstractNumId w:val="63"/>
  </w:num>
  <w:num w:numId="32">
    <w:abstractNumId w:val="35"/>
  </w:num>
  <w:num w:numId="33">
    <w:abstractNumId w:val="48"/>
  </w:num>
  <w:num w:numId="34">
    <w:abstractNumId w:val="74"/>
  </w:num>
  <w:num w:numId="35">
    <w:abstractNumId w:val="46"/>
  </w:num>
  <w:num w:numId="36">
    <w:abstractNumId w:val="85"/>
  </w:num>
  <w:num w:numId="37">
    <w:abstractNumId w:val="57"/>
  </w:num>
  <w:num w:numId="38">
    <w:abstractNumId w:val="40"/>
  </w:num>
  <w:num w:numId="39">
    <w:abstractNumId w:val="80"/>
  </w:num>
  <w:num w:numId="40">
    <w:abstractNumId w:val="71"/>
  </w:num>
  <w:num w:numId="41">
    <w:abstractNumId w:val="36"/>
  </w:num>
  <w:num w:numId="42">
    <w:abstractNumId w:val="87"/>
  </w:num>
  <w:num w:numId="43">
    <w:abstractNumId w:val="82"/>
  </w:num>
  <w:num w:numId="44">
    <w:abstractNumId w:val="44"/>
  </w:num>
  <w:num w:numId="45">
    <w:abstractNumId w:val="37"/>
  </w:num>
  <w:num w:numId="46">
    <w:abstractNumId w:val="76"/>
  </w:num>
  <w:num w:numId="47">
    <w:abstractNumId w:val="69"/>
  </w:num>
  <w:num w:numId="48">
    <w:abstractNumId w:val="56"/>
  </w:num>
  <w:num w:numId="49">
    <w:abstractNumId w:val="84"/>
  </w:num>
  <w:num w:numId="50">
    <w:abstractNumId w:val="59"/>
  </w:num>
  <w:num w:numId="51">
    <w:abstractNumId w:val="38"/>
  </w:num>
  <w:num w:numId="52">
    <w:abstractNumId w:val="51"/>
  </w:num>
  <w:num w:numId="53">
    <w:abstractNumId w:val="89"/>
  </w:num>
  <w:num w:numId="54">
    <w:abstractNumId w:val="70"/>
  </w:num>
  <w:num w:numId="55">
    <w:abstractNumId w:val="65"/>
  </w:num>
  <w:num w:numId="56">
    <w:abstractNumId w:val="68"/>
  </w:num>
  <w:num w:numId="57">
    <w:abstractNumId w:val="79"/>
  </w:num>
  <w:num w:numId="58">
    <w:abstractNumId w:val="41"/>
  </w:num>
  <w:num w:numId="59">
    <w:abstractNumId w:val="78"/>
  </w:num>
  <w:num w:numId="60">
    <w:abstractNumId w:val="88"/>
  </w:num>
  <w:num w:numId="61">
    <w:abstractNumId w:val="86"/>
  </w:num>
  <w:num w:numId="62">
    <w:abstractNumId w:val="61"/>
  </w:num>
  <w:num w:numId="63">
    <w:abstractNumId w:val="67"/>
  </w:num>
  <w:num w:numId="64">
    <w:abstractNumId w:val="43"/>
  </w:num>
  <w:num w:numId="65">
    <w:abstractNumId w:val="42"/>
  </w:num>
  <w:num w:numId="66">
    <w:abstractNumId w:val="54"/>
  </w:num>
  <w:num w:numId="67">
    <w:abstractNumId w:val="55"/>
  </w:num>
  <w:num w:numId="68">
    <w:abstractNumId w:val="75"/>
  </w:num>
  <w:num w:numId="69">
    <w:abstractNumId w:val="64"/>
  </w:num>
  <w:num w:numId="70">
    <w:abstractNumId w:val="49"/>
  </w:num>
  <w:num w:numId="71">
    <w:abstractNumId w:val="58"/>
  </w:num>
  <w:num w:numId="72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0725A"/>
    <w:rsid w:val="00010029"/>
    <w:rsid w:val="000106A1"/>
    <w:rsid w:val="00011CBC"/>
    <w:rsid w:val="00012562"/>
    <w:rsid w:val="00012F24"/>
    <w:rsid w:val="000134BA"/>
    <w:rsid w:val="000140E0"/>
    <w:rsid w:val="000149A2"/>
    <w:rsid w:val="000150BE"/>
    <w:rsid w:val="00015414"/>
    <w:rsid w:val="0001543A"/>
    <w:rsid w:val="000160F1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00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267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1550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2E03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609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6F9C"/>
    <w:rsid w:val="001770CF"/>
    <w:rsid w:val="0017715C"/>
    <w:rsid w:val="001778BC"/>
    <w:rsid w:val="00177AD1"/>
    <w:rsid w:val="00177B00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5AA6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226"/>
    <w:rsid w:val="001E75DC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0CD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2A4A"/>
    <w:rsid w:val="002630C2"/>
    <w:rsid w:val="0026316E"/>
    <w:rsid w:val="00264930"/>
    <w:rsid w:val="0026566C"/>
    <w:rsid w:val="00265D58"/>
    <w:rsid w:val="00266C85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3A5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62C2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ACC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09E7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1EB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2F1C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23DB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177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0A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0E7B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69E0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463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1639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9B4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17FA4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1F1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563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D783B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1F3D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4B0E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6FDD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2BC8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6461"/>
    <w:rsid w:val="009E685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348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428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5B3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171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0F8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E62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85E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7EE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71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1AA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501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15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249F"/>
    <w:rsid w:val="00D9337A"/>
    <w:rsid w:val="00D945CA"/>
    <w:rsid w:val="00D94C6E"/>
    <w:rsid w:val="00D94DD4"/>
    <w:rsid w:val="00D95063"/>
    <w:rsid w:val="00D95537"/>
    <w:rsid w:val="00D95CD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097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7AC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A44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6A6C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9C8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6C5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347"/>
    <w:rsid w:val="00F53FCE"/>
    <w:rsid w:val="00F540C1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631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.smoldzino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5FB6B-8568-4915-B84B-2472EEF0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user</cp:lastModifiedBy>
  <cp:revision>5</cp:revision>
  <cp:lastPrinted>2021-03-02T10:34:00Z</cp:lastPrinted>
  <dcterms:created xsi:type="dcterms:W3CDTF">2023-05-24T14:44:00Z</dcterms:created>
  <dcterms:modified xsi:type="dcterms:W3CDTF">2023-05-24T17:47:00Z</dcterms:modified>
</cp:coreProperties>
</file>